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6FBE8" w14:textId="77777777" w:rsidR="000D43CB" w:rsidRDefault="00ED4298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384ABBD0" w14:textId="77777777" w:rsidR="000D43CB" w:rsidRDefault="00ED4298">
      <w:pPr>
        <w:spacing w:after="0"/>
        <w:jc w:val="center"/>
      </w:pPr>
      <w:r>
        <w:t>Місто: Запоріжжя</w:t>
      </w:r>
    </w:p>
    <w:p w14:paraId="2613EDCF" w14:textId="77777777" w:rsidR="000D43CB" w:rsidRDefault="00ED4298">
      <w:pPr>
        <w:spacing w:after="240"/>
        <w:jc w:val="center"/>
      </w:pPr>
      <w:r>
        <w:t>31 Січня - 01 Лютого 2026</w:t>
      </w:r>
    </w:p>
    <w:p w14:paraId="6596F078" w14:textId="77777777" w:rsidR="000D43CB" w:rsidRDefault="00ED4298">
      <w:pPr>
        <w:pStyle w:val="Heading1"/>
        <w:jc w:val="center"/>
      </w:pPr>
      <w:r>
        <w:t>269 Jazz-Funk Юніори 2 Solo Вища Ліга</w:t>
      </w:r>
    </w:p>
    <w:p w14:paraId="6A94165D" w14:textId="77777777" w:rsidR="000D43CB" w:rsidRDefault="00ED4298">
      <w:pPr>
        <w:pStyle w:val="Heading2"/>
      </w:pPr>
      <w:r>
        <w:t>Півфінал</w:t>
      </w:r>
    </w:p>
    <w:p w14:paraId="4E2AE7C5" w14:textId="77777777" w:rsidR="000D43CB" w:rsidRDefault="00ED4298">
      <w:pPr>
        <w:spacing w:after="0"/>
      </w:pPr>
      <w:r>
        <w:t>Суддівська колегія:</w:t>
      </w:r>
    </w:p>
    <w:p w14:paraId="5F0A3F51" w14:textId="77777777" w:rsidR="000D43CB" w:rsidRDefault="00ED4298">
      <w:pPr>
        <w:spacing w:after="0"/>
      </w:pPr>
      <w:r>
        <w:t>A - Альона Міщенко</w:t>
      </w:r>
    </w:p>
    <w:p w14:paraId="272BDC98" w14:textId="77777777" w:rsidR="000D43CB" w:rsidRDefault="00ED4298">
      <w:pPr>
        <w:spacing w:after="0"/>
      </w:pPr>
      <w:r>
        <w:t>B - KATiA (Чернігів)</w:t>
      </w:r>
    </w:p>
    <w:p w14:paraId="58BA88B6" w14:textId="77777777" w:rsidR="000D43CB" w:rsidRDefault="00ED4298">
      <w:pPr>
        <w:spacing w:after="0"/>
      </w:pPr>
      <w:r>
        <w:t>C - Шаповалова Тетяна</w:t>
      </w:r>
    </w:p>
    <w:p w14:paraId="071B91A0" w14:textId="77777777" w:rsidR="000D43CB" w:rsidRDefault="00ED4298">
      <w:pPr>
        <w:spacing w:after="0"/>
      </w:pPr>
      <w:r>
        <w:t>D - Сидорцова Яна</w:t>
      </w:r>
    </w:p>
    <w:p w14:paraId="47AE62FE" w14:textId="77777777" w:rsidR="000D43CB" w:rsidRDefault="00ED4298">
      <w:pPr>
        <w:spacing w:after="0"/>
      </w:pPr>
      <w:r>
        <w:t>E - Дар`я Алексашина</w:t>
      </w:r>
    </w:p>
    <w:p w14:paraId="08188923" w14:textId="77777777" w:rsidR="000D43CB" w:rsidRDefault="000D43CB">
      <w:pPr>
        <w:spacing w:after="120"/>
      </w:pPr>
    </w:p>
    <w:p w14:paraId="3051B58B" w14:textId="77777777" w:rsidR="000D43CB" w:rsidRDefault="00ED4298">
      <w:r>
        <w:t>В наступне коло пройшли:</w:t>
      </w:r>
    </w:p>
    <w:p w14:paraId="49AE6751" w14:textId="77777777" w:rsidR="000D43CB" w:rsidRDefault="00ED4298">
      <w:pPr>
        <w:pStyle w:val="ListBullet"/>
      </w:pPr>
      <w:r>
        <w:t>#346 Альона Чистякова</w:t>
      </w:r>
    </w:p>
    <w:p w14:paraId="42BE75C1" w14:textId="77777777" w:rsidR="000D43CB" w:rsidRDefault="00ED4298">
      <w:pPr>
        <w:pStyle w:val="ListBullet"/>
      </w:pPr>
      <w:r>
        <w:t>#344 Валерія Хамула</w:t>
      </w:r>
    </w:p>
    <w:p w14:paraId="1FB83319" w14:textId="77777777" w:rsidR="000D43CB" w:rsidRDefault="00ED4298">
      <w:pPr>
        <w:pStyle w:val="ListBullet"/>
      </w:pPr>
      <w:r>
        <w:t>#329 Діана Порубльова</w:t>
      </w:r>
    </w:p>
    <w:p w14:paraId="788D1295" w14:textId="77777777" w:rsidR="000D43CB" w:rsidRDefault="00ED4298">
      <w:pPr>
        <w:pStyle w:val="ListBullet"/>
      </w:pPr>
      <w:r>
        <w:t>#290 Олександра Бабова</w:t>
      </w:r>
    </w:p>
    <w:p w14:paraId="570EC96D" w14:textId="77777777" w:rsidR="000D43CB" w:rsidRDefault="00ED4298">
      <w:pPr>
        <w:pStyle w:val="ListBullet"/>
      </w:pPr>
      <w:r>
        <w:t>#261 Мария Машкина</w:t>
      </w:r>
    </w:p>
    <w:p w14:paraId="6D5238A1" w14:textId="77777777" w:rsidR="000D43CB" w:rsidRDefault="00ED4298">
      <w:pPr>
        <w:pStyle w:val="ListBullet"/>
      </w:pPr>
      <w:r>
        <w:t>#395 Анастасія Тесленко</w:t>
      </w:r>
    </w:p>
    <w:p w14:paraId="0653771F" w14:textId="77777777" w:rsidR="000D43CB" w:rsidRDefault="00ED4298">
      <w:pPr>
        <w:pStyle w:val="ListBullet"/>
      </w:pPr>
      <w:r>
        <w:t>#323 Мария Носенко</w:t>
      </w:r>
    </w:p>
    <w:p w14:paraId="4B0D92D7" w14:textId="77777777" w:rsidR="000D43CB" w:rsidRDefault="00ED4298">
      <w:pPr>
        <w:pStyle w:val="ListBullet"/>
      </w:pPr>
      <w:r>
        <w:t>#306 Вероника Ивченко</w:t>
      </w:r>
    </w:p>
    <w:p w14:paraId="62C70CE2" w14:textId="77777777" w:rsidR="000D43CB" w:rsidRDefault="000D43CB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 w:rsidR="000D43CB" w14:paraId="71091A41" w14:textId="77777777" w:rsidTr="000D43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09461E96" w14:textId="77777777" w:rsidR="000D43CB" w:rsidRDefault="00ED4298">
            <w:pPr>
              <w:jc w:val="center"/>
            </w:pPr>
            <w:r>
              <w:t>№</w:t>
            </w:r>
          </w:p>
        </w:tc>
        <w:tc>
          <w:tcPr>
            <w:tcW w:w="1337" w:type="dxa"/>
          </w:tcPr>
          <w:p w14:paraId="621003DB" w14:textId="77777777" w:rsidR="000D43CB" w:rsidRDefault="00ED4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337" w:type="dxa"/>
          </w:tcPr>
          <w:p w14:paraId="1B70DE93" w14:textId="77777777" w:rsidR="000D43CB" w:rsidRDefault="00ED4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337" w:type="dxa"/>
          </w:tcPr>
          <w:p w14:paraId="54176419" w14:textId="77777777" w:rsidR="000D43CB" w:rsidRDefault="00ED4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337" w:type="dxa"/>
          </w:tcPr>
          <w:p w14:paraId="206803DA" w14:textId="77777777" w:rsidR="000D43CB" w:rsidRDefault="00ED4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337" w:type="dxa"/>
          </w:tcPr>
          <w:p w14:paraId="516883D5" w14:textId="77777777" w:rsidR="000D43CB" w:rsidRDefault="00ED4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337" w:type="dxa"/>
          </w:tcPr>
          <w:p w14:paraId="319660B7" w14:textId="77777777" w:rsidR="000D43CB" w:rsidRDefault="00ED4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0D43CB" w14:paraId="02D81C7C" w14:textId="77777777" w:rsidTr="000D43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05411E49" w14:textId="77777777" w:rsidR="000D43CB" w:rsidRDefault="00ED4298">
            <w:pPr>
              <w:jc w:val="center"/>
            </w:pPr>
            <w:r>
              <w:t>346</w:t>
            </w:r>
          </w:p>
        </w:tc>
        <w:tc>
          <w:tcPr>
            <w:tcW w:w="1337" w:type="dxa"/>
          </w:tcPr>
          <w:p w14:paraId="2E3394F0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0BE57A6E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7D968D1F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13B0E330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040864E9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5113E229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D43CB" w14:paraId="7EF410D3" w14:textId="77777777" w:rsidTr="000D43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37C96F81" w14:textId="77777777" w:rsidR="000D43CB" w:rsidRDefault="00ED4298">
            <w:pPr>
              <w:jc w:val="center"/>
            </w:pPr>
            <w:r>
              <w:t>344</w:t>
            </w:r>
          </w:p>
        </w:tc>
        <w:tc>
          <w:tcPr>
            <w:tcW w:w="1337" w:type="dxa"/>
          </w:tcPr>
          <w:p w14:paraId="45C77305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0F94586B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4910ACEE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1FC6F8CF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2F43E894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5B3E4543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0D43CB" w14:paraId="3AFD6EB4" w14:textId="77777777" w:rsidTr="000D43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43667A9" w14:textId="77777777" w:rsidR="000D43CB" w:rsidRDefault="00ED4298">
            <w:pPr>
              <w:jc w:val="center"/>
            </w:pPr>
            <w:r>
              <w:t>329</w:t>
            </w:r>
          </w:p>
        </w:tc>
        <w:tc>
          <w:tcPr>
            <w:tcW w:w="1337" w:type="dxa"/>
          </w:tcPr>
          <w:p w14:paraId="6633A5B8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66697043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7604B42C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2D80E329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44977A61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023EB6F4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D43CB" w14:paraId="15BC70A3" w14:textId="77777777" w:rsidTr="000D43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278CD4D9" w14:textId="77777777" w:rsidR="000D43CB" w:rsidRDefault="00ED4298">
            <w:pPr>
              <w:jc w:val="center"/>
            </w:pPr>
            <w:r>
              <w:t>290</w:t>
            </w:r>
          </w:p>
        </w:tc>
        <w:tc>
          <w:tcPr>
            <w:tcW w:w="1337" w:type="dxa"/>
          </w:tcPr>
          <w:p w14:paraId="60CE5110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6608B08C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7669CD9D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5401E94F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68605D7A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53EF1318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0D43CB" w14:paraId="14639849" w14:textId="77777777" w:rsidTr="000D43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939ECC9" w14:textId="77777777" w:rsidR="000D43CB" w:rsidRDefault="00ED4298">
            <w:pPr>
              <w:jc w:val="center"/>
            </w:pPr>
            <w:r>
              <w:t>261</w:t>
            </w:r>
          </w:p>
        </w:tc>
        <w:tc>
          <w:tcPr>
            <w:tcW w:w="1337" w:type="dxa"/>
          </w:tcPr>
          <w:p w14:paraId="3E3DD77A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658031EB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0207F2F8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0600CB78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678A76FC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4603A1D1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D43CB" w14:paraId="4F6BCC2B" w14:textId="77777777" w:rsidTr="000D43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4BD5D554" w14:textId="77777777" w:rsidR="000D43CB" w:rsidRDefault="00ED4298">
            <w:pPr>
              <w:jc w:val="center"/>
            </w:pPr>
            <w:r>
              <w:t>395</w:t>
            </w:r>
          </w:p>
        </w:tc>
        <w:tc>
          <w:tcPr>
            <w:tcW w:w="1337" w:type="dxa"/>
          </w:tcPr>
          <w:p w14:paraId="6565C2D1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0BEFBAD3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06DEDD8A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2EE5A30B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3AACA168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0BB8E668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0D43CB" w14:paraId="6BC11520" w14:textId="77777777" w:rsidTr="000D43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58463C9" w14:textId="77777777" w:rsidR="000D43CB" w:rsidRDefault="00ED4298">
            <w:pPr>
              <w:jc w:val="center"/>
            </w:pPr>
            <w:r>
              <w:t>323</w:t>
            </w:r>
          </w:p>
        </w:tc>
        <w:tc>
          <w:tcPr>
            <w:tcW w:w="1337" w:type="dxa"/>
          </w:tcPr>
          <w:p w14:paraId="72F511E0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3EBBA1F5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3F40F6EA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3A4D50B7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431E50ED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7D1362C5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0D43CB" w14:paraId="4E6ACCFA" w14:textId="77777777" w:rsidTr="000D43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69546CAD" w14:textId="77777777" w:rsidR="000D43CB" w:rsidRDefault="00ED4298">
            <w:pPr>
              <w:jc w:val="center"/>
            </w:pPr>
            <w:r>
              <w:t>306</w:t>
            </w:r>
          </w:p>
        </w:tc>
        <w:tc>
          <w:tcPr>
            <w:tcW w:w="1337" w:type="dxa"/>
          </w:tcPr>
          <w:p w14:paraId="66DA1305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57188F6A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6442C539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7095153D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225CB6D4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59DEAB9F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0D43CB" w14:paraId="2DFE6414" w14:textId="77777777" w:rsidTr="000D43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24660F8" w14:textId="77777777" w:rsidR="000D43CB" w:rsidRDefault="00ED4298">
            <w:pPr>
              <w:jc w:val="center"/>
            </w:pPr>
            <w:r>
              <w:t>205</w:t>
            </w:r>
          </w:p>
        </w:tc>
        <w:tc>
          <w:tcPr>
            <w:tcW w:w="1337" w:type="dxa"/>
          </w:tcPr>
          <w:p w14:paraId="1102F53F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37" w:type="dxa"/>
          </w:tcPr>
          <w:p w14:paraId="39871BC6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0F414304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55B499E3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0C808477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39668B65" w14:textId="77777777" w:rsidR="000D43CB" w:rsidRDefault="000D43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43CB" w14:paraId="224AA821" w14:textId="77777777" w:rsidTr="000D43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13522A8F" w14:textId="77777777" w:rsidR="000D43CB" w:rsidRDefault="00ED4298">
            <w:pPr>
              <w:jc w:val="center"/>
            </w:pPr>
            <w:r>
              <w:lastRenderedPageBreak/>
              <w:t>293</w:t>
            </w:r>
          </w:p>
        </w:tc>
        <w:tc>
          <w:tcPr>
            <w:tcW w:w="1337" w:type="dxa"/>
          </w:tcPr>
          <w:p w14:paraId="52377AE0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3571D5CB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6B238E3B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4E146432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7F54A841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6DC7BA80" w14:textId="77777777" w:rsidR="000D43CB" w:rsidRDefault="000D43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0D43CB" w14:paraId="76E6CC19" w14:textId="77777777" w:rsidTr="000D43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2520B58F" w14:textId="77777777" w:rsidR="000D43CB" w:rsidRDefault="00ED4298">
            <w:pPr>
              <w:jc w:val="center"/>
            </w:pPr>
            <w:r>
              <w:t>238</w:t>
            </w:r>
          </w:p>
        </w:tc>
        <w:tc>
          <w:tcPr>
            <w:tcW w:w="1337" w:type="dxa"/>
          </w:tcPr>
          <w:p w14:paraId="72E1F1EF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610B467F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089C6CE7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740A8992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534C93F5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3BD509D4" w14:textId="77777777" w:rsidR="000D43CB" w:rsidRDefault="000D43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43CB" w14:paraId="11B00B67" w14:textId="77777777" w:rsidTr="000D43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0F30E33B" w14:textId="77777777" w:rsidR="000D43CB" w:rsidRDefault="00ED4298">
            <w:pPr>
              <w:jc w:val="center"/>
            </w:pPr>
            <w:r>
              <w:t>102</w:t>
            </w:r>
          </w:p>
        </w:tc>
        <w:tc>
          <w:tcPr>
            <w:tcW w:w="1337" w:type="dxa"/>
          </w:tcPr>
          <w:p w14:paraId="618A038E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06B7567A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427D2B69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56F7319C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64371F09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337" w:type="dxa"/>
          </w:tcPr>
          <w:p w14:paraId="31AE95A8" w14:textId="77777777" w:rsidR="000D43CB" w:rsidRDefault="000D43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29B218D4" w14:textId="77777777" w:rsidR="000D43CB" w:rsidRDefault="000D43CB"/>
    <w:p w14:paraId="306F4F83" w14:textId="77777777" w:rsidR="000D43CB" w:rsidRDefault="00ED4298">
      <w:pPr>
        <w:pStyle w:val="Heading2"/>
      </w:pPr>
      <w:r>
        <w:t>Фінал</w:t>
      </w:r>
    </w:p>
    <w:p w14:paraId="394A2DE8" w14:textId="77777777" w:rsidR="000D43CB" w:rsidRDefault="00ED4298">
      <w:pPr>
        <w:spacing w:after="0"/>
      </w:pPr>
      <w:r>
        <w:t>Суддівська колегія:</w:t>
      </w:r>
    </w:p>
    <w:p w14:paraId="6DCFE489" w14:textId="77777777" w:rsidR="000D43CB" w:rsidRDefault="00ED4298">
      <w:pPr>
        <w:spacing w:after="0"/>
      </w:pPr>
      <w:r>
        <w:t>A - Альона Міщенко</w:t>
      </w:r>
    </w:p>
    <w:p w14:paraId="5B7F5201" w14:textId="77777777" w:rsidR="000D43CB" w:rsidRDefault="00ED4298">
      <w:pPr>
        <w:spacing w:after="0"/>
      </w:pPr>
      <w:r>
        <w:t>B - KATiA (Чернігів)</w:t>
      </w:r>
    </w:p>
    <w:p w14:paraId="3E79E27B" w14:textId="77777777" w:rsidR="000D43CB" w:rsidRDefault="00ED4298">
      <w:pPr>
        <w:spacing w:after="0"/>
      </w:pPr>
      <w:r>
        <w:t>C - Шаповалова Тетяна</w:t>
      </w:r>
    </w:p>
    <w:p w14:paraId="64F254A9" w14:textId="77777777" w:rsidR="000D43CB" w:rsidRDefault="00ED4298">
      <w:pPr>
        <w:spacing w:after="0"/>
      </w:pPr>
      <w:r>
        <w:t>D - Сидорцова Яна</w:t>
      </w:r>
    </w:p>
    <w:p w14:paraId="3FA6B847" w14:textId="77777777" w:rsidR="000D43CB" w:rsidRDefault="00ED4298">
      <w:pPr>
        <w:spacing w:after="0"/>
      </w:pPr>
      <w:r>
        <w:t>E - Дар`я Алексашина</w:t>
      </w:r>
    </w:p>
    <w:p w14:paraId="79F8504F" w14:textId="77777777" w:rsidR="000D43CB" w:rsidRDefault="000D43CB">
      <w:pPr>
        <w:spacing w:after="120"/>
      </w:pPr>
    </w:p>
    <w:p w14:paraId="462DE2B5" w14:textId="77777777" w:rsidR="000D43CB" w:rsidRDefault="00ED4298">
      <w:r>
        <w:t>Результати:</w:t>
      </w:r>
    </w:p>
    <w:p w14:paraId="695F04E8" w14:textId="77777777" w:rsidR="000D43CB" w:rsidRDefault="00ED4298">
      <w:pPr>
        <w:pStyle w:val="ListNumber"/>
      </w:pPr>
      <w:r>
        <w:t>#344 Валерія Хамула - 1 місце</w:t>
      </w:r>
    </w:p>
    <w:p w14:paraId="7D4C193C" w14:textId="77777777" w:rsidR="000D43CB" w:rsidRDefault="00ED4298">
      <w:pPr>
        <w:pStyle w:val="ListNumber"/>
      </w:pPr>
      <w:r>
        <w:t>#346 Альона Чистякова - 2 місце</w:t>
      </w:r>
    </w:p>
    <w:p w14:paraId="6B7114A5" w14:textId="77777777" w:rsidR="000D43CB" w:rsidRDefault="00ED4298">
      <w:pPr>
        <w:pStyle w:val="ListNumber"/>
      </w:pPr>
      <w:r>
        <w:t>#323 Мария Носенко - 3 місце</w:t>
      </w:r>
    </w:p>
    <w:p w14:paraId="6C31F5E6" w14:textId="77777777" w:rsidR="000D43CB" w:rsidRDefault="00ED4298">
      <w:pPr>
        <w:pStyle w:val="ListNumber"/>
      </w:pPr>
      <w:r>
        <w:t>#395 Анастасія Тесленко - 4 місце</w:t>
      </w:r>
    </w:p>
    <w:p w14:paraId="53B3716A" w14:textId="77777777" w:rsidR="000D43CB" w:rsidRDefault="00ED4298">
      <w:pPr>
        <w:pStyle w:val="ListNumber"/>
      </w:pPr>
      <w:r>
        <w:t>#329 Діана Порубльова - 5 місце</w:t>
      </w:r>
    </w:p>
    <w:p w14:paraId="2612C8E6" w14:textId="77777777" w:rsidR="000D43CB" w:rsidRDefault="00ED4298">
      <w:pPr>
        <w:pStyle w:val="ListNumber"/>
      </w:pPr>
      <w:r>
        <w:t>#290 Олександра Бабова - 6 місце</w:t>
      </w:r>
    </w:p>
    <w:p w14:paraId="39B1EDC8" w14:textId="77777777" w:rsidR="000D43CB" w:rsidRDefault="00ED4298">
      <w:pPr>
        <w:pStyle w:val="ListNumber"/>
      </w:pPr>
      <w:r>
        <w:t>#306 Вероника Ивченко - 7 місце</w:t>
      </w:r>
    </w:p>
    <w:p w14:paraId="79FBDD68" w14:textId="77777777" w:rsidR="000D43CB" w:rsidRDefault="00ED4298">
      <w:pPr>
        <w:pStyle w:val="ListNumber"/>
      </w:pPr>
      <w:r>
        <w:t>#261 Мария Машкина - 8 місце</w:t>
      </w:r>
    </w:p>
    <w:p w14:paraId="4E69D11F" w14:textId="77777777" w:rsidR="000D43CB" w:rsidRDefault="000D43CB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 w:rsidR="000D43CB" w14:paraId="05A733EC" w14:textId="77777777" w:rsidTr="000D43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4C88734B" w14:textId="77777777" w:rsidR="000D43CB" w:rsidRDefault="00ED4298">
            <w:pPr>
              <w:jc w:val="center"/>
            </w:pPr>
            <w:r>
              <w:t>№</w:t>
            </w:r>
          </w:p>
        </w:tc>
        <w:tc>
          <w:tcPr>
            <w:tcW w:w="1337" w:type="dxa"/>
          </w:tcPr>
          <w:p w14:paraId="29BBE6B4" w14:textId="77777777" w:rsidR="000D43CB" w:rsidRDefault="00ED4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337" w:type="dxa"/>
          </w:tcPr>
          <w:p w14:paraId="288E54CB" w14:textId="77777777" w:rsidR="000D43CB" w:rsidRDefault="00ED4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337" w:type="dxa"/>
          </w:tcPr>
          <w:p w14:paraId="7757BB92" w14:textId="77777777" w:rsidR="000D43CB" w:rsidRDefault="00ED4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337" w:type="dxa"/>
          </w:tcPr>
          <w:p w14:paraId="7BC3C958" w14:textId="77777777" w:rsidR="000D43CB" w:rsidRDefault="00ED4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337" w:type="dxa"/>
          </w:tcPr>
          <w:p w14:paraId="2110382C" w14:textId="77777777" w:rsidR="000D43CB" w:rsidRDefault="00ED4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337" w:type="dxa"/>
          </w:tcPr>
          <w:p w14:paraId="0647A590" w14:textId="77777777" w:rsidR="000D43CB" w:rsidRDefault="00ED4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0D43CB" w14:paraId="18C3929B" w14:textId="77777777" w:rsidTr="000D43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A7F9775" w14:textId="77777777" w:rsidR="000D43CB" w:rsidRDefault="00ED4298">
            <w:pPr>
              <w:jc w:val="center"/>
            </w:pPr>
            <w:r>
              <w:t>344</w:t>
            </w:r>
          </w:p>
        </w:tc>
        <w:tc>
          <w:tcPr>
            <w:tcW w:w="1337" w:type="dxa"/>
          </w:tcPr>
          <w:p w14:paraId="0BE26296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06ECCA5F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451C42A1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6834E317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4FF8E9EF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1B3343FA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0D43CB" w14:paraId="079CFA6A" w14:textId="77777777" w:rsidTr="000D43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21DC1469" w14:textId="77777777" w:rsidR="000D43CB" w:rsidRDefault="00ED4298">
            <w:pPr>
              <w:jc w:val="center"/>
            </w:pPr>
            <w:r>
              <w:t>346</w:t>
            </w:r>
          </w:p>
        </w:tc>
        <w:tc>
          <w:tcPr>
            <w:tcW w:w="1337" w:type="dxa"/>
          </w:tcPr>
          <w:p w14:paraId="1307BA4B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337" w:type="dxa"/>
          </w:tcPr>
          <w:p w14:paraId="2A8280ED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6B98C7FB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5F3CD7C0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3C2DCC6C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440825BF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0D43CB" w14:paraId="1FE6E73C" w14:textId="77777777" w:rsidTr="000D43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2C3F68CF" w14:textId="77777777" w:rsidR="000D43CB" w:rsidRDefault="00ED4298">
            <w:pPr>
              <w:jc w:val="center"/>
            </w:pPr>
            <w:r>
              <w:t>323</w:t>
            </w:r>
          </w:p>
        </w:tc>
        <w:tc>
          <w:tcPr>
            <w:tcW w:w="1337" w:type="dxa"/>
          </w:tcPr>
          <w:p w14:paraId="17A49ECD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37" w:type="dxa"/>
          </w:tcPr>
          <w:p w14:paraId="216CCA88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65A295C0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2957D87E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2A192946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2251318E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0D43CB" w14:paraId="13E7D3AB" w14:textId="77777777" w:rsidTr="000D43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841A9AF" w14:textId="77777777" w:rsidR="000D43CB" w:rsidRDefault="00ED4298">
            <w:pPr>
              <w:jc w:val="center"/>
            </w:pPr>
            <w:r>
              <w:t>395</w:t>
            </w:r>
          </w:p>
        </w:tc>
        <w:tc>
          <w:tcPr>
            <w:tcW w:w="1337" w:type="dxa"/>
          </w:tcPr>
          <w:p w14:paraId="0A1783F5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432DF857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559CED22" w14:textId="623F6150" w:rsidR="000D43CB" w:rsidRDefault="00A178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00420ECB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013E2245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37" w:type="dxa"/>
          </w:tcPr>
          <w:p w14:paraId="47B55E1A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  <w:tr w:rsidR="000D43CB" w14:paraId="4B5BD0B0" w14:textId="77777777" w:rsidTr="000D43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3FAFF31B" w14:textId="77777777" w:rsidR="000D43CB" w:rsidRDefault="00ED4298">
            <w:pPr>
              <w:jc w:val="center"/>
            </w:pPr>
            <w:r>
              <w:t>329</w:t>
            </w:r>
          </w:p>
        </w:tc>
        <w:tc>
          <w:tcPr>
            <w:tcW w:w="1337" w:type="dxa"/>
          </w:tcPr>
          <w:p w14:paraId="5C0E1E2F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24A8E6F0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7EB0544F" w14:textId="7048175D" w:rsidR="000D43CB" w:rsidRDefault="00A17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7" w:type="dxa"/>
          </w:tcPr>
          <w:p w14:paraId="4D9F53B5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7" w:type="dxa"/>
          </w:tcPr>
          <w:p w14:paraId="745B2E14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6903A19C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  <w:tr w:rsidR="000D43CB" w14:paraId="59086044" w14:textId="77777777" w:rsidTr="000D43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1C61C2D0" w14:textId="77777777" w:rsidR="000D43CB" w:rsidRDefault="00ED4298">
            <w:pPr>
              <w:jc w:val="center"/>
            </w:pPr>
            <w:r>
              <w:t>290</w:t>
            </w:r>
          </w:p>
        </w:tc>
        <w:tc>
          <w:tcPr>
            <w:tcW w:w="1337" w:type="dxa"/>
          </w:tcPr>
          <w:p w14:paraId="6D7B54FD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2F786D4A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3A0581A1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37" w:type="dxa"/>
          </w:tcPr>
          <w:p w14:paraId="004ADDDA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337" w:type="dxa"/>
          </w:tcPr>
          <w:p w14:paraId="532D97EF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172A9E52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</w:tr>
      <w:tr w:rsidR="000D43CB" w14:paraId="7032AA46" w14:textId="77777777" w:rsidTr="000D43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3161FE8D" w14:textId="77777777" w:rsidR="000D43CB" w:rsidRDefault="00ED4298">
            <w:pPr>
              <w:jc w:val="center"/>
            </w:pPr>
            <w:r>
              <w:t>306</w:t>
            </w:r>
          </w:p>
        </w:tc>
        <w:tc>
          <w:tcPr>
            <w:tcW w:w="1337" w:type="dxa"/>
          </w:tcPr>
          <w:p w14:paraId="176F25A4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1E03C3D2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7" w:type="dxa"/>
          </w:tcPr>
          <w:p w14:paraId="117C0E75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337" w:type="dxa"/>
          </w:tcPr>
          <w:p w14:paraId="5F4356B3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3561F3B5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337" w:type="dxa"/>
          </w:tcPr>
          <w:p w14:paraId="09CF4910" w14:textId="77777777" w:rsidR="000D43CB" w:rsidRDefault="00ED4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</w:tr>
      <w:tr w:rsidR="000D43CB" w14:paraId="6161E113" w14:textId="77777777" w:rsidTr="000D43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62BB39DC" w14:textId="77777777" w:rsidR="000D43CB" w:rsidRDefault="00ED4298">
            <w:pPr>
              <w:jc w:val="center"/>
            </w:pPr>
            <w:r>
              <w:t>261</w:t>
            </w:r>
          </w:p>
        </w:tc>
        <w:tc>
          <w:tcPr>
            <w:tcW w:w="1337" w:type="dxa"/>
          </w:tcPr>
          <w:p w14:paraId="43A7A5A2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7" w:type="dxa"/>
          </w:tcPr>
          <w:p w14:paraId="118A033C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337" w:type="dxa"/>
          </w:tcPr>
          <w:p w14:paraId="76AABDEE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0F4548F4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37" w:type="dxa"/>
          </w:tcPr>
          <w:p w14:paraId="700C64EC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7" w:type="dxa"/>
          </w:tcPr>
          <w:p w14:paraId="268898FD" w14:textId="77777777" w:rsidR="000D43CB" w:rsidRDefault="00ED42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</w:t>
            </w:r>
          </w:p>
        </w:tc>
      </w:tr>
    </w:tbl>
    <w:p w14:paraId="03047477" w14:textId="77777777" w:rsidR="000D43CB" w:rsidRDefault="000D43CB"/>
    <w:sectPr w:rsidR="000D43CB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4836393">
    <w:abstractNumId w:val="8"/>
  </w:num>
  <w:num w:numId="2" w16cid:durableId="1090546668">
    <w:abstractNumId w:val="6"/>
  </w:num>
  <w:num w:numId="3" w16cid:durableId="1157499240">
    <w:abstractNumId w:val="5"/>
  </w:num>
  <w:num w:numId="4" w16cid:durableId="419720407">
    <w:abstractNumId w:val="4"/>
  </w:num>
  <w:num w:numId="5" w16cid:durableId="103814225">
    <w:abstractNumId w:val="7"/>
  </w:num>
  <w:num w:numId="6" w16cid:durableId="1820222289">
    <w:abstractNumId w:val="3"/>
  </w:num>
  <w:num w:numId="7" w16cid:durableId="919602260">
    <w:abstractNumId w:val="2"/>
  </w:num>
  <w:num w:numId="8" w16cid:durableId="893346860">
    <w:abstractNumId w:val="1"/>
  </w:num>
  <w:num w:numId="9" w16cid:durableId="1683973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5AC5"/>
    <w:rsid w:val="0006063C"/>
    <w:rsid w:val="000D43CB"/>
    <w:rsid w:val="0015074B"/>
    <w:rsid w:val="0029639D"/>
    <w:rsid w:val="00326F90"/>
    <w:rsid w:val="00A17810"/>
    <w:rsid w:val="00AA1D8D"/>
    <w:rsid w:val="00B47730"/>
    <w:rsid w:val="00CB0664"/>
    <w:rsid w:val="00ED429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B0735C"/>
  <w14:defaultImageDpi w14:val="300"/>
  <w15:docId w15:val="{5895E2F6-5CF9-46E3-96E1-BA565D945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941</Characters>
  <Application>Microsoft Office Word</Application>
  <DocSecurity>0</DocSecurity>
  <Lines>235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3</cp:revision>
  <dcterms:created xsi:type="dcterms:W3CDTF">2013-12-23T23:15:00Z</dcterms:created>
  <dcterms:modified xsi:type="dcterms:W3CDTF">2026-02-04T01:30:00Z</dcterms:modified>
  <cp:category/>
</cp:coreProperties>
</file>